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ENUM-STATUS_DR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l'état de l'annulation de demande de ressources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ANNULEE</w:t>
            </w:r>
          </w:p>
        </w:tc>
        <w:tc>
          <w:tcPr>
            <w:tcW w:type="dxa" w:w="1728"/>
          </w:tcPr>
          <w:p>
            <w:r>
              <w:t>Annulation de la demande de ressources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La demande de concours est annulée dans son intégralité</w:t>
            </w:r>
          </w:p>
        </w:tc>
        <w:tc>
          <w:tcPr>
            <w:tcW w:type="dxa" w:w="1728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BE41B7-B12A-4EA8-A35D-8C3AE8522EBB}"/>
</file>

<file path=customXml/itemProps3.xml><?xml version="1.0" encoding="utf-8"?>
<ds:datastoreItem xmlns:ds="http://schemas.openxmlformats.org/officeDocument/2006/customXml" ds:itemID="{5B7DC1AE-079B-4117-BF8E-5895387A2955}"/>
</file>

<file path=customXml/itemProps4.xml><?xml version="1.0" encoding="utf-8"?>
<ds:datastoreItem xmlns:ds="http://schemas.openxmlformats.org/officeDocument/2006/customXml" ds:itemID="{0E5AB6C0-C91D-4A1A-9E82-F2F85C987C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